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573F7" w14:textId="77777777" w:rsidR="003F0AC3" w:rsidRPr="001D6427" w:rsidRDefault="00000000">
      <w:pPr>
        <w:rPr>
          <w:lang w:val="fr-BE"/>
        </w:rPr>
      </w:pPr>
      <w:r w:rsidRPr="001D6427">
        <w:rPr>
          <w:b/>
          <w:lang w:val="fr-BE"/>
        </w:rPr>
        <w:t>Évaluation – Jeu : Argent sur table</w:t>
      </w:r>
    </w:p>
    <w:p w14:paraId="5C8E7D15" w14:textId="77777777" w:rsidR="003F0AC3" w:rsidRPr="001D6427" w:rsidRDefault="003F0AC3">
      <w:pPr>
        <w:rPr>
          <w:lang w:val="fr-BE"/>
        </w:rPr>
      </w:pPr>
    </w:p>
    <w:p w14:paraId="6161765E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>Merci de prendre quelques minutes pour répondre à ce questionnaire.</w:t>
      </w:r>
    </w:p>
    <w:p w14:paraId="7306CD4F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>Il n’y a pas de bonne ou de mauvaise réponse. Vos réponses restent anonymes.</w:t>
      </w:r>
    </w:p>
    <w:p w14:paraId="66FF55BE" w14:textId="77777777" w:rsidR="003F0AC3" w:rsidRPr="001D6427" w:rsidRDefault="003F0AC3">
      <w:pPr>
        <w:rPr>
          <w:lang w:val="fr-BE"/>
        </w:rPr>
      </w:pPr>
    </w:p>
    <w:p w14:paraId="6C895893" w14:textId="77777777" w:rsidR="003F0AC3" w:rsidRPr="001D6427" w:rsidRDefault="00000000">
      <w:pPr>
        <w:rPr>
          <w:lang w:val="fr-BE"/>
        </w:rPr>
      </w:pPr>
      <w:r w:rsidRPr="001D6427">
        <w:rPr>
          <w:b/>
          <w:lang w:val="fr-BE"/>
        </w:rPr>
        <w:t>1. Avez-vous mieux compris comment répartir un budget ?</w:t>
      </w:r>
    </w:p>
    <w:p w14:paraId="6C17F796" w14:textId="77777777" w:rsidR="003F0AC3" w:rsidRPr="001D6427" w:rsidRDefault="003F0AC3">
      <w:pPr>
        <w:rPr>
          <w:lang w:val="fr-BE"/>
        </w:rPr>
      </w:pPr>
    </w:p>
    <w:p w14:paraId="6E821CD1" w14:textId="7F801C9B" w:rsidR="003F0AC3" w:rsidRPr="001D6427" w:rsidRDefault="00000000">
      <w:pPr>
        <w:rPr>
          <w:lang w:val="fr-BE"/>
        </w:rPr>
      </w:pPr>
      <w:r w:rsidRPr="001D6427">
        <w:rPr>
          <w:lang w:val="fr-BE"/>
        </w:rPr>
        <w:t>☐ Oui, beaucoup</w:t>
      </w:r>
      <w:r w:rsidR="001D6427" w:rsidRPr="001D6427">
        <w:rPr>
          <w:lang w:val="fr-BE"/>
        </w:rPr>
        <w:t xml:space="preserve"> </w:t>
      </w:r>
      <w:r w:rsidR="001D6427">
        <w:rPr>
          <w:lang w:val="fr-BE"/>
        </w:rPr>
        <w:t xml:space="preserve">mieux </w:t>
      </w:r>
      <w:r w:rsidR="001D6427" w:rsidRPr="001D6427">
        <w:rPr>
          <w:rFonts w:ascii="Segoe UI Emoji" w:hAnsi="Segoe UI Emoji" w:cs="Segoe UI Emoji"/>
          <w:lang w:val="fr-BE"/>
        </w:rPr>
        <w:t>😊</w:t>
      </w:r>
    </w:p>
    <w:p w14:paraId="10986A5A" w14:textId="5A723E67" w:rsidR="003F0AC3" w:rsidRPr="001D6427" w:rsidRDefault="00000000">
      <w:pPr>
        <w:rPr>
          <w:lang w:val="fr-BE"/>
        </w:rPr>
      </w:pPr>
      <w:r w:rsidRPr="001D6427">
        <w:rPr>
          <w:lang w:val="fr-BE"/>
        </w:rPr>
        <w:t xml:space="preserve">☐ Un peu </w:t>
      </w:r>
      <w:r w:rsidR="001D6427">
        <w:rPr>
          <w:lang w:val="fr-BE"/>
        </w:rPr>
        <w:t>mieux</w:t>
      </w:r>
      <w:r w:rsidR="001D6427" w:rsidRPr="001D6427">
        <w:rPr>
          <w:lang w:val="fr-BE"/>
        </w:rPr>
        <w:t xml:space="preserve"> </w:t>
      </w:r>
      <w:r>
        <w:t>😐</w:t>
      </w:r>
    </w:p>
    <w:p w14:paraId="4234ABE1" w14:textId="0B831B32" w:rsidR="003F0AC3" w:rsidRPr="001D6427" w:rsidRDefault="00000000">
      <w:pPr>
        <w:rPr>
          <w:lang w:val="fr-BE"/>
        </w:rPr>
      </w:pPr>
      <w:r w:rsidRPr="001D6427">
        <w:rPr>
          <w:lang w:val="fr-BE"/>
        </w:rPr>
        <w:t xml:space="preserve">☐ Pas vraiment </w:t>
      </w:r>
      <w:r w:rsidR="001D6427">
        <w:rPr>
          <w:lang w:val="fr-BE"/>
        </w:rPr>
        <w:t>mieux</w:t>
      </w:r>
      <w:r w:rsidR="001D6427" w:rsidRPr="001D6427">
        <w:rPr>
          <w:lang w:val="fr-BE"/>
        </w:rPr>
        <w:t xml:space="preserve"> </w:t>
      </w:r>
      <w:r>
        <w:t>🙁</w:t>
      </w:r>
    </w:p>
    <w:p w14:paraId="79B29E84" w14:textId="77777777" w:rsidR="003F0AC3" w:rsidRPr="001D6427" w:rsidRDefault="003F0AC3">
      <w:pPr>
        <w:rPr>
          <w:lang w:val="fr-BE"/>
        </w:rPr>
      </w:pPr>
    </w:p>
    <w:p w14:paraId="54782E9B" w14:textId="77777777" w:rsidR="003F0AC3" w:rsidRPr="001D6427" w:rsidRDefault="003F0AC3">
      <w:pPr>
        <w:rPr>
          <w:lang w:val="fr-BE"/>
        </w:rPr>
      </w:pPr>
    </w:p>
    <w:p w14:paraId="21A0C581" w14:textId="77777777" w:rsidR="003F0AC3" w:rsidRPr="001D6427" w:rsidRDefault="00000000">
      <w:pPr>
        <w:rPr>
          <w:lang w:val="fr-BE"/>
        </w:rPr>
      </w:pPr>
      <w:r w:rsidRPr="001D6427">
        <w:rPr>
          <w:b/>
          <w:lang w:val="fr-BE"/>
        </w:rPr>
        <w:t>2. Après ce jeu, vous sentez-vous plus capable de faire des choix entre différentes dépenses ?</w:t>
      </w:r>
    </w:p>
    <w:p w14:paraId="2FC5AD7F" w14:textId="77777777" w:rsidR="003F0AC3" w:rsidRPr="001D6427" w:rsidRDefault="003F0AC3">
      <w:pPr>
        <w:rPr>
          <w:lang w:val="fr-BE"/>
        </w:rPr>
      </w:pPr>
    </w:p>
    <w:p w14:paraId="4D9DAD7D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 xml:space="preserve">☐ Oui </w:t>
      </w:r>
      <w:r>
        <w:t>😊</w:t>
      </w:r>
    </w:p>
    <w:p w14:paraId="351571C6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 xml:space="preserve">☐ Pas sûr(e) </w:t>
      </w:r>
      <w:r>
        <w:t>😐</w:t>
      </w:r>
    </w:p>
    <w:p w14:paraId="12BA78D9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 xml:space="preserve">☐ Non </w:t>
      </w:r>
      <w:r>
        <w:t>🙁</w:t>
      </w:r>
    </w:p>
    <w:p w14:paraId="16BACDFD" w14:textId="77777777" w:rsidR="003F0AC3" w:rsidRPr="001D6427" w:rsidRDefault="003F0AC3">
      <w:pPr>
        <w:rPr>
          <w:lang w:val="fr-BE"/>
        </w:rPr>
      </w:pPr>
    </w:p>
    <w:p w14:paraId="177D1C62" w14:textId="77777777" w:rsidR="003F0AC3" w:rsidRPr="001D6427" w:rsidRDefault="003F0AC3">
      <w:pPr>
        <w:rPr>
          <w:lang w:val="fr-BE"/>
        </w:rPr>
      </w:pPr>
    </w:p>
    <w:p w14:paraId="76DDEE0F" w14:textId="77777777" w:rsidR="001D6427" w:rsidRDefault="001D6427">
      <w:pPr>
        <w:rPr>
          <w:b/>
          <w:lang w:val="fr-BE"/>
        </w:rPr>
      </w:pPr>
    </w:p>
    <w:p w14:paraId="35B69B4B" w14:textId="2CC0ADF2" w:rsidR="003F0AC3" w:rsidRPr="001D6427" w:rsidRDefault="00000000">
      <w:pPr>
        <w:rPr>
          <w:lang w:val="fr-BE"/>
        </w:rPr>
      </w:pPr>
      <w:r w:rsidRPr="001D6427">
        <w:rPr>
          <w:b/>
          <w:lang w:val="fr-BE"/>
        </w:rPr>
        <w:lastRenderedPageBreak/>
        <w:t>3. Ce qui vous a été le plus utile :</w:t>
      </w:r>
    </w:p>
    <w:p w14:paraId="39704EDC" w14:textId="77777777" w:rsidR="003F0AC3" w:rsidRPr="001D6427" w:rsidRDefault="003F0AC3">
      <w:pPr>
        <w:rPr>
          <w:lang w:val="fr-BE"/>
        </w:rPr>
      </w:pPr>
    </w:p>
    <w:p w14:paraId="248E13C2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>☐ Comprendre les différentes dépenses (logement, alimentation…)</w:t>
      </w:r>
    </w:p>
    <w:p w14:paraId="7998B80A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>☐ Faire des choix entre besoins et envies</w:t>
      </w:r>
    </w:p>
    <w:p w14:paraId="72D94B2B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>☐ Discuter en groupe</w:t>
      </w:r>
    </w:p>
    <w:p w14:paraId="1525B46C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>☐ Réfléchir aux priorités</w:t>
      </w:r>
    </w:p>
    <w:p w14:paraId="62875A31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>☐ Voir les conséquences de ses choix</w:t>
      </w:r>
    </w:p>
    <w:p w14:paraId="7D9BE429" w14:textId="77777777" w:rsidR="003F0AC3" w:rsidRPr="001D6427" w:rsidRDefault="003F0AC3">
      <w:pPr>
        <w:rPr>
          <w:lang w:val="fr-BE"/>
        </w:rPr>
      </w:pPr>
    </w:p>
    <w:p w14:paraId="608CFB58" w14:textId="77777777" w:rsidR="003F0AC3" w:rsidRPr="001D6427" w:rsidRDefault="003F0AC3">
      <w:pPr>
        <w:rPr>
          <w:lang w:val="fr-BE"/>
        </w:rPr>
      </w:pPr>
    </w:p>
    <w:p w14:paraId="1B9341F4" w14:textId="77777777" w:rsidR="003F0AC3" w:rsidRPr="001D6427" w:rsidRDefault="00000000">
      <w:pPr>
        <w:rPr>
          <w:lang w:val="fr-BE"/>
        </w:rPr>
      </w:pPr>
      <w:r w:rsidRPr="001D6427">
        <w:rPr>
          <w:b/>
          <w:lang w:val="fr-BE"/>
        </w:rPr>
        <w:t>4. Avez-vous compris la différence entre un besoin essentiel et une envie ?</w:t>
      </w:r>
    </w:p>
    <w:p w14:paraId="7B55DF17" w14:textId="77777777" w:rsidR="003F0AC3" w:rsidRPr="001D6427" w:rsidRDefault="003F0AC3">
      <w:pPr>
        <w:rPr>
          <w:lang w:val="fr-BE"/>
        </w:rPr>
      </w:pPr>
    </w:p>
    <w:p w14:paraId="285C7110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 xml:space="preserve">☐ Oui, clairement </w:t>
      </w:r>
      <w:r>
        <w:t>😊</w:t>
      </w:r>
    </w:p>
    <w:p w14:paraId="7D6A4874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 xml:space="preserve">☐ Un peu </w:t>
      </w:r>
      <w:r>
        <w:t>😐</w:t>
      </w:r>
    </w:p>
    <w:p w14:paraId="716A7B94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 xml:space="preserve">☐ Non </w:t>
      </w:r>
      <w:r>
        <w:t>🙁</w:t>
      </w:r>
    </w:p>
    <w:p w14:paraId="1D13DD45" w14:textId="77777777" w:rsidR="003F0AC3" w:rsidRPr="001D6427" w:rsidRDefault="003F0AC3">
      <w:pPr>
        <w:rPr>
          <w:lang w:val="fr-BE"/>
        </w:rPr>
      </w:pPr>
    </w:p>
    <w:p w14:paraId="1E1C6753" w14:textId="77777777" w:rsidR="003F0AC3" w:rsidRPr="001D6427" w:rsidRDefault="003F0AC3">
      <w:pPr>
        <w:rPr>
          <w:lang w:val="fr-BE"/>
        </w:rPr>
      </w:pPr>
    </w:p>
    <w:p w14:paraId="42B4AB07" w14:textId="77777777" w:rsidR="003F0AC3" w:rsidRPr="001D6427" w:rsidRDefault="00000000">
      <w:pPr>
        <w:rPr>
          <w:lang w:val="fr-BE"/>
        </w:rPr>
      </w:pPr>
      <w:r w:rsidRPr="001D6427">
        <w:rPr>
          <w:b/>
          <w:lang w:val="fr-BE"/>
        </w:rPr>
        <w:t>5. Avez-vous compris qu’un budget demande de faire des choix et des compromis ?</w:t>
      </w:r>
    </w:p>
    <w:p w14:paraId="2811F726" w14:textId="77777777" w:rsidR="003F0AC3" w:rsidRPr="001D6427" w:rsidRDefault="003F0AC3">
      <w:pPr>
        <w:rPr>
          <w:lang w:val="fr-BE"/>
        </w:rPr>
      </w:pPr>
    </w:p>
    <w:p w14:paraId="54432AD8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 xml:space="preserve">☐ Oui </w:t>
      </w:r>
      <w:r>
        <w:t>😊</w:t>
      </w:r>
    </w:p>
    <w:p w14:paraId="2FCF8998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 xml:space="preserve">☐ Un peu </w:t>
      </w:r>
      <w:r>
        <w:t>😐</w:t>
      </w:r>
    </w:p>
    <w:p w14:paraId="47DE5FFD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lastRenderedPageBreak/>
        <w:t xml:space="preserve">☐ Non </w:t>
      </w:r>
      <w:r>
        <w:t>🙁</w:t>
      </w:r>
    </w:p>
    <w:p w14:paraId="39154999" w14:textId="77777777" w:rsidR="003F0AC3" w:rsidRPr="001D6427" w:rsidRDefault="003F0AC3">
      <w:pPr>
        <w:rPr>
          <w:lang w:val="fr-BE"/>
        </w:rPr>
      </w:pPr>
    </w:p>
    <w:p w14:paraId="00B54083" w14:textId="77777777" w:rsidR="003F0AC3" w:rsidRPr="001D6427" w:rsidRDefault="003F0AC3">
      <w:pPr>
        <w:rPr>
          <w:lang w:val="fr-BE"/>
        </w:rPr>
      </w:pPr>
    </w:p>
    <w:p w14:paraId="44789178" w14:textId="77777777" w:rsidR="003F0AC3" w:rsidRPr="001D6427" w:rsidRDefault="00000000">
      <w:pPr>
        <w:rPr>
          <w:lang w:val="fr-BE"/>
        </w:rPr>
      </w:pPr>
      <w:r w:rsidRPr="001D6427">
        <w:rPr>
          <w:b/>
          <w:lang w:val="fr-BE"/>
        </w:rPr>
        <w:t>6. Une chose importante que vous retenez :</w:t>
      </w:r>
    </w:p>
    <w:p w14:paraId="6071850E" w14:textId="77777777" w:rsidR="003F0AC3" w:rsidRPr="001D6427" w:rsidRDefault="003F0AC3">
      <w:pPr>
        <w:rPr>
          <w:lang w:val="fr-BE"/>
        </w:rPr>
      </w:pPr>
    </w:p>
    <w:p w14:paraId="7E0A54EE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>.......................................................................................</w:t>
      </w:r>
    </w:p>
    <w:p w14:paraId="6D692F69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>.......................................................................................</w:t>
      </w:r>
    </w:p>
    <w:p w14:paraId="774CC035" w14:textId="77777777" w:rsidR="003F0AC3" w:rsidRPr="001D6427" w:rsidRDefault="003F0AC3">
      <w:pPr>
        <w:rPr>
          <w:lang w:val="fr-BE"/>
        </w:rPr>
      </w:pPr>
    </w:p>
    <w:p w14:paraId="5676B534" w14:textId="77777777" w:rsidR="003F0AC3" w:rsidRPr="001D6427" w:rsidRDefault="003F0AC3">
      <w:pPr>
        <w:rPr>
          <w:lang w:val="fr-BE"/>
        </w:rPr>
      </w:pPr>
    </w:p>
    <w:p w14:paraId="231260C9" w14:textId="77777777" w:rsidR="003F0AC3" w:rsidRPr="001D6427" w:rsidRDefault="00000000">
      <w:pPr>
        <w:rPr>
          <w:lang w:val="fr-BE"/>
        </w:rPr>
      </w:pPr>
      <w:r w:rsidRPr="001D6427">
        <w:rPr>
          <w:b/>
          <w:lang w:val="fr-BE"/>
        </w:rPr>
        <w:t>7. Pendant le jeu, qu’est-ce qui a été le plus difficile ?</w:t>
      </w:r>
    </w:p>
    <w:p w14:paraId="1317D125" w14:textId="77777777" w:rsidR="003F0AC3" w:rsidRPr="001D6427" w:rsidRDefault="003F0AC3">
      <w:pPr>
        <w:rPr>
          <w:lang w:val="fr-BE"/>
        </w:rPr>
      </w:pPr>
    </w:p>
    <w:p w14:paraId="13BF2EEB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>☐ Choisir entre plusieurs dépenses</w:t>
      </w:r>
    </w:p>
    <w:p w14:paraId="2877A2DF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>☐ Se mettre d’accord en groupe</w:t>
      </w:r>
    </w:p>
    <w:p w14:paraId="10B01304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>☐ Ne pas tout pouvoir financer</w:t>
      </w:r>
    </w:p>
    <w:p w14:paraId="4DD6374D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>☐ Comprendre certaines dépenses</w:t>
      </w:r>
    </w:p>
    <w:p w14:paraId="2E145D51" w14:textId="77777777" w:rsidR="003F0AC3" w:rsidRPr="001D6427" w:rsidRDefault="003F0AC3">
      <w:pPr>
        <w:rPr>
          <w:lang w:val="fr-BE"/>
        </w:rPr>
      </w:pPr>
    </w:p>
    <w:p w14:paraId="5E4CA5D2" w14:textId="77777777" w:rsidR="003F0AC3" w:rsidRPr="001D6427" w:rsidRDefault="003F0AC3">
      <w:pPr>
        <w:rPr>
          <w:lang w:val="fr-BE"/>
        </w:rPr>
      </w:pPr>
    </w:p>
    <w:p w14:paraId="3D824860" w14:textId="77777777" w:rsidR="003F0AC3" w:rsidRPr="001D6427" w:rsidRDefault="00000000">
      <w:pPr>
        <w:rPr>
          <w:lang w:val="fr-BE"/>
        </w:rPr>
      </w:pPr>
      <w:r w:rsidRPr="001D6427">
        <w:rPr>
          <w:b/>
          <w:lang w:val="fr-BE"/>
        </w:rPr>
        <w:t>8. Lors du deuxième tour (budget réduit), vous avez surtout :</w:t>
      </w:r>
    </w:p>
    <w:p w14:paraId="4A1F519B" w14:textId="77777777" w:rsidR="003F0AC3" w:rsidRPr="001D6427" w:rsidRDefault="003F0AC3">
      <w:pPr>
        <w:rPr>
          <w:lang w:val="fr-BE"/>
        </w:rPr>
      </w:pPr>
    </w:p>
    <w:p w14:paraId="2E8A9322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>☐ Supprimé des dépenses non essentielles</w:t>
      </w:r>
    </w:p>
    <w:p w14:paraId="153B4171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>☐ Réduit un peu toutes les dépenses</w:t>
      </w:r>
    </w:p>
    <w:p w14:paraId="1D4A4779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lastRenderedPageBreak/>
        <w:t>☐ Eu des difficultés à faire des choix</w:t>
      </w:r>
    </w:p>
    <w:p w14:paraId="45A4A202" w14:textId="77777777" w:rsidR="003F0AC3" w:rsidRPr="001D6427" w:rsidRDefault="003F0AC3">
      <w:pPr>
        <w:rPr>
          <w:lang w:val="fr-BE"/>
        </w:rPr>
      </w:pPr>
    </w:p>
    <w:p w14:paraId="57E7F147" w14:textId="77777777" w:rsidR="003F0AC3" w:rsidRPr="001D6427" w:rsidRDefault="003F0AC3">
      <w:pPr>
        <w:rPr>
          <w:lang w:val="fr-BE"/>
        </w:rPr>
      </w:pPr>
    </w:p>
    <w:p w14:paraId="782026BA" w14:textId="77777777" w:rsidR="003F0AC3" w:rsidRPr="001D6427" w:rsidRDefault="00000000">
      <w:pPr>
        <w:rPr>
          <w:lang w:val="fr-BE"/>
        </w:rPr>
      </w:pPr>
      <w:r w:rsidRPr="001D6427">
        <w:rPr>
          <w:b/>
          <w:lang w:val="fr-BE"/>
        </w:rPr>
        <w:t>9. Pensez-vous que ce jeu peut vous aider dans votre vie quotidienne ?</w:t>
      </w:r>
    </w:p>
    <w:p w14:paraId="047AAA08" w14:textId="77777777" w:rsidR="003F0AC3" w:rsidRPr="001D6427" w:rsidRDefault="003F0AC3">
      <w:pPr>
        <w:rPr>
          <w:lang w:val="fr-BE"/>
        </w:rPr>
      </w:pPr>
    </w:p>
    <w:p w14:paraId="70D99D24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 xml:space="preserve">☐ Oui </w:t>
      </w:r>
      <w:r>
        <w:t>😊</w:t>
      </w:r>
    </w:p>
    <w:p w14:paraId="676E5CAC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 xml:space="preserve">☐ Peut-être </w:t>
      </w:r>
      <w:r>
        <w:t>😐</w:t>
      </w:r>
    </w:p>
    <w:p w14:paraId="0FE61039" w14:textId="77777777" w:rsidR="003F0AC3" w:rsidRPr="001D6427" w:rsidRDefault="00000000">
      <w:pPr>
        <w:rPr>
          <w:lang w:val="fr-BE"/>
        </w:rPr>
      </w:pPr>
      <w:r w:rsidRPr="001D6427">
        <w:rPr>
          <w:lang w:val="fr-BE"/>
        </w:rPr>
        <w:t xml:space="preserve">☐ Non </w:t>
      </w:r>
      <w:r>
        <w:t>🙁</w:t>
      </w:r>
    </w:p>
    <w:p w14:paraId="0809171A" w14:textId="77777777" w:rsidR="003F0AC3" w:rsidRPr="001D6427" w:rsidRDefault="003F0AC3">
      <w:pPr>
        <w:rPr>
          <w:lang w:val="fr-BE"/>
        </w:rPr>
      </w:pPr>
    </w:p>
    <w:p w14:paraId="5FC8035B" w14:textId="77777777" w:rsidR="003F0AC3" w:rsidRPr="001D6427" w:rsidRDefault="003F0AC3">
      <w:pPr>
        <w:rPr>
          <w:lang w:val="fr-BE"/>
        </w:rPr>
      </w:pPr>
    </w:p>
    <w:p w14:paraId="17359BC5" w14:textId="77777777" w:rsidR="003F0AC3" w:rsidRPr="001D6427" w:rsidRDefault="00000000">
      <w:pPr>
        <w:rPr>
          <w:lang w:val="fr-BE"/>
        </w:rPr>
      </w:pPr>
      <w:r w:rsidRPr="001D6427">
        <w:rPr>
          <w:b/>
          <w:lang w:val="fr-BE"/>
        </w:rPr>
        <w:t>10. Avez-vous une suggestion pour améliorer ce jeu ?</w:t>
      </w:r>
    </w:p>
    <w:p w14:paraId="7EA582A5" w14:textId="77777777" w:rsidR="003F0AC3" w:rsidRPr="001D6427" w:rsidRDefault="003F0AC3">
      <w:pPr>
        <w:rPr>
          <w:lang w:val="fr-BE"/>
        </w:rPr>
      </w:pPr>
    </w:p>
    <w:p w14:paraId="2E91E8FB" w14:textId="77777777" w:rsidR="003F0AC3" w:rsidRDefault="00000000">
      <w:r>
        <w:t>.......................................................................................</w:t>
      </w:r>
    </w:p>
    <w:p w14:paraId="2EA3B489" w14:textId="77777777" w:rsidR="003F0AC3" w:rsidRDefault="00000000">
      <w:r>
        <w:t>.......................................................................................</w:t>
      </w:r>
    </w:p>
    <w:p w14:paraId="5951ACF5" w14:textId="77777777" w:rsidR="003F0AC3" w:rsidRDefault="003F0AC3"/>
    <w:p w14:paraId="2D650DE5" w14:textId="77777777" w:rsidR="003F0AC3" w:rsidRDefault="003F0AC3"/>
    <w:sectPr w:rsidR="003F0AC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91830868">
    <w:abstractNumId w:val="8"/>
  </w:num>
  <w:num w:numId="2" w16cid:durableId="738211194">
    <w:abstractNumId w:val="6"/>
  </w:num>
  <w:num w:numId="3" w16cid:durableId="464782939">
    <w:abstractNumId w:val="5"/>
  </w:num>
  <w:num w:numId="4" w16cid:durableId="155344830">
    <w:abstractNumId w:val="4"/>
  </w:num>
  <w:num w:numId="5" w16cid:durableId="510336441">
    <w:abstractNumId w:val="7"/>
  </w:num>
  <w:num w:numId="6" w16cid:durableId="205873947">
    <w:abstractNumId w:val="3"/>
  </w:num>
  <w:num w:numId="7" w16cid:durableId="368533908">
    <w:abstractNumId w:val="2"/>
  </w:num>
  <w:num w:numId="8" w16cid:durableId="1403066709">
    <w:abstractNumId w:val="1"/>
  </w:num>
  <w:num w:numId="9" w16cid:durableId="1454472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0884"/>
    <w:rsid w:val="0015074B"/>
    <w:rsid w:val="001D6427"/>
    <w:rsid w:val="0029639D"/>
    <w:rsid w:val="00326F90"/>
    <w:rsid w:val="003F0AC3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CA7A34"/>
  <w14:defaultImageDpi w14:val="300"/>
  <w15:docId w15:val="{429EEC9B-28A8-4D7F-92F1-EEC079C5F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Silvia Imbro</cp:lastModifiedBy>
  <cp:revision>3</cp:revision>
  <dcterms:created xsi:type="dcterms:W3CDTF">2013-12-23T23:15:00Z</dcterms:created>
  <dcterms:modified xsi:type="dcterms:W3CDTF">2026-03-18T09:26:00Z</dcterms:modified>
  <cp:category/>
</cp:coreProperties>
</file>